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b/>
          <w:color w:val="006837"/>
          <w:sz w:val="24"/>
        </w:rPr>
        <w:t>COALITION OF ETHIOPIAN CIVIL SOCIETY ORGANIZATIONS FOR ELECTIONS (CECOE)</w:t>
      </w:r>
    </w:p>
    <w:p>
      <w:pPr>
        <w:jc w:val="center"/>
      </w:pPr>
      <w:r>
        <w:rPr>
          <w:rFonts w:ascii="Times New Roman" w:hAnsi="Times New Roman"/>
          <w:b/>
          <w:color w:val="006837"/>
          <w:sz w:val="32"/>
        </w:rPr>
        <w:t>SUB-GRANT APPLICATION FORM</w:t>
      </w:r>
    </w:p>
    <w:p>
      <w:pPr>
        <w:jc w:val="center"/>
      </w:pPr>
      <w:r>
        <w:rPr>
          <w:rFonts w:ascii="Times New Roman" w:hAnsi="Times New Roman"/>
          <w:i/>
          <w:color w:val="595959"/>
          <w:sz w:val="20"/>
        </w:rPr>
        <w:t>Annex II to the CECOE Sub-Grant Manual</w:t>
      </w:r>
    </w:p>
    <w:p>
      <w:pPr>
        <w:pBdr>
          <w:bottom w:val="single" w:sz="12" w:space="1" w:color="006837"/>
        </w:pBdr>
      </w:pPr>
    </w:p>
    <w:p>
      <w:r>
        <w:rPr>
          <w:rFonts w:ascii="Times New Roman" w:hAnsi="Times New Roman"/>
          <w:b/>
          <w:i w:val="0"/>
        </w:rPr>
        <w:t>Reference Number: CECOE-XX-20XX-SG-XX</w:t>
      </w:r>
    </w:p>
    <w:p>
      <w:r>
        <w:rPr>
          <w:rFonts w:ascii="Times New Roman" w:hAnsi="Times New Roman"/>
          <w:b w:val="0"/>
          <w:i/>
          <w:color w:val="595959"/>
          <w:sz w:val="19"/>
        </w:rPr>
        <w:t>Instructions: Please read and fill in this form carefully. This format and the information it must contain are required for each proposal as per the CECOE Sub-Grant Manual (Annex II). Applications that do not follow this format or lack the required information run the risk of being disqualified right away. Please complete this form using Times New Roman font, size 12.</w:t>
      </w:r>
    </w:p>
    <w:p>
      <w:r>
        <w:rPr>
          <w:rFonts w:ascii="Times New Roman" w:hAnsi="Times New Roman"/>
          <w:b/>
          <w:color w:val="006837"/>
          <w:sz w:val="26"/>
        </w:rPr>
        <w:t>1. GENERAL INFORMATION</w:t>
      </w:r>
    </w:p>
    <w:tbl>
      <w:tblPr>
        <w:tblStyle w:val="TableGrid"/>
        <w:tblW w:type="auto" w:w="0"/>
        <w:jc w:val="center"/>
        <w:tblLayout w:type="fixed"/>
        <w:tblLook w:firstColumn="1" w:firstRow="1" w:lastColumn="0" w:lastRow="0" w:noHBand="0" w:noVBand="1" w:val="04A0"/>
      </w:tblPr>
      <w:tblGrid>
        <w:gridCol w:w="4320"/>
        <w:gridCol w:w="4320"/>
      </w:tblGrid>
      <w:tr>
        <w:tc>
          <w:tcPr>
            <w:tcW w:type="dxa" w:w="3402"/>
            <w:shd w:val="clear" w:fill="006837"/>
          </w:tcPr>
          <w:p>
            <w:r/>
            <w:r>
              <w:rPr>
                <w:rFonts w:ascii="Times New Roman" w:hAnsi="Times New Roman"/>
                <w:b/>
                <w:i w:val="0"/>
                <w:color w:val="FFFFFF"/>
              </w:rPr>
              <w:t>Field</w:t>
            </w:r>
          </w:p>
        </w:tc>
        <w:tc>
          <w:tcPr>
            <w:tcW w:type="dxa" w:w="5896"/>
            <w:shd w:val="clear" w:fill="006837"/>
          </w:tcPr>
          <w:p>
            <w:r/>
            <w:r>
              <w:rPr>
                <w:rFonts w:ascii="Times New Roman" w:hAnsi="Times New Roman"/>
                <w:b/>
                <w:i w:val="0"/>
                <w:color w:val="FFFFFF"/>
              </w:rPr>
              <w:t>Applicant Response</w:t>
            </w:r>
          </w:p>
        </w:tc>
      </w:tr>
      <w:tr>
        <w:tc>
          <w:tcPr>
            <w:tcW w:type="dxa" w:w="3402"/>
          </w:tcPr>
          <w:p>
            <w:r/>
            <w:r>
              <w:rPr>
                <w:rFonts w:ascii="Times New Roman" w:hAnsi="Times New Roman"/>
                <w:b/>
                <w:i w:val="0"/>
              </w:rPr>
              <w:t>Applicant Name:</w:t>
            </w:r>
          </w:p>
        </w:tc>
        <w:tc>
          <w:tcPr>
            <w:tcW w:type="dxa" w:w="5896"/>
          </w:tcPr>
          <w:p>
            <w:r/>
            <w:r>
              <w:rPr>
                <w:rFonts w:ascii="Times New Roman" w:hAnsi="Times New Roman"/>
                <w:b w:val="0"/>
                <w:i/>
                <w:sz w:val="20"/>
              </w:rPr>
              <w:t>(Official name of your organization in English)</w:t>
            </w:r>
          </w:p>
        </w:tc>
      </w:tr>
      <w:tr>
        <w:tc>
          <w:tcPr>
            <w:tcW w:type="dxa" w:w="3402"/>
          </w:tcPr>
          <w:p>
            <w:r/>
            <w:r>
              <w:rPr>
                <w:rFonts w:ascii="Times New Roman" w:hAnsi="Times New Roman"/>
                <w:b/>
                <w:i w:val="0"/>
              </w:rPr>
              <w:t>Registration number and date (ACSO):</w:t>
            </w:r>
          </w:p>
        </w:tc>
        <w:tc>
          <w:tcPr>
            <w:tcW w:type="dxa" w:w="5896"/>
          </w:tcPr>
          <w:p>
            <w:r/>
            <w:r>
              <w:rPr>
                <w:rFonts w:ascii="Times New Roman" w:hAnsi="Times New Roman"/>
                <w:b w:val="0"/>
                <w:i/>
                <w:sz w:val="20"/>
              </w:rPr>
              <w:t>(Registration number, issuing authority and date)</w:t>
            </w:r>
          </w:p>
        </w:tc>
      </w:tr>
      <w:tr>
        <w:tc>
          <w:tcPr>
            <w:tcW w:type="dxa" w:w="3402"/>
          </w:tcPr>
          <w:p>
            <w:r/>
            <w:r>
              <w:rPr>
                <w:rFonts w:ascii="Times New Roman" w:hAnsi="Times New Roman"/>
                <w:b/>
                <w:i w:val="0"/>
              </w:rPr>
              <w:t>Full address of the Applicant(s):</w:t>
            </w:r>
          </w:p>
        </w:tc>
        <w:tc>
          <w:tcPr>
            <w:tcW w:type="dxa" w:w="5896"/>
          </w:tcPr>
          <w:p>
            <w:r/>
            <w:r>
              <w:rPr>
                <w:rFonts w:ascii="Times New Roman" w:hAnsi="Times New Roman"/>
                <w:b w:val="0"/>
                <w:i/>
                <w:sz w:val="20"/>
              </w:rPr>
              <w:t>Address:</w:t>
            </w:r>
          </w:p>
          <w:p>
            <w:r>
              <w:rPr>
                <w:rFonts w:ascii="Times New Roman" w:hAnsi="Times New Roman"/>
                <w:b w:val="0"/>
                <w:i/>
                <w:sz w:val="20"/>
              </w:rPr>
              <w:t>Tel:</w:t>
            </w:r>
          </w:p>
          <w:p>
            <w:r>
              <w:rPr>
                <w:rFonts w:ascii="Times New Roman" w:hAnsi="Times New Roman"/>
                <w:b w:val="0"/>
                <w:i/>
                <w:sz w:val="20"/>
              </w:rPr>
              <w:t>E-mail:</w:t>
            </w:r>
          </w:p>
          <w:p>
            <w:r>
              <w:rPr>
                <w:rFonts w:ascii="Times New Roman" w:hAnsi="Times New Roman"/>
                <w:b w:val="0"/>
                <w:i/>
                <w:sz w:val="20"/>
              </w:rPr>
              <w:t>Web page:</w:t>
            </w:r>
          </w:p>
        </w:tc>
      </w:tr>
      <w:tr>
        <w:tc>
          <w:tcPr>
            <w:tcW w:type="dxa" w:w="3402"/>
          </w:tcPr>
          <w:p>
            <w:r/>
            <w:r>
              <w:rPr>
                <w:rFonts w:ascii="Times New Roman" w:hAnsi="Times New Roman"/>
                <w:b/>
                <w:i w:val="0"/>
              </w:rPr>
              <w:t>Contact person:</w:t>
            </w:r>
          </w:p>
        </w:tc>
        <w:tc>
          <w:tcPr>
            <w:tcW w:type="dxa" w:w="5896"/>
          </w:tcPr>
          <w:p>
            <w:r/>
            <w:r>
              <w:rPr>
                <w:rFonts w:ascii="Times New Roman" w:hAnsi="Times New Roman"/>
                <w:b w:val="0"/>
                <w:i/>
                <w:sz w:val="20"/>
              </w:rPr>
              <w:t>Name:</w:t>
            </w:r>
          </w:p>
          <w:p>
            <w:r>
              <w:rPr>
                <w:rFonts w:ascii="Times New Roman" w:hAnsi="Times New Roman"/>
                <w:b w:val="0"/>
                <w:i/>
                <w:sz w:val="20"/>
              </w:rPr>
              <w:t>Position:</w:t>
            </w:r>
          </w:p>
          <w:p>
            <w:r>
              <w:rPr>
                <w:rFonts w:ascii="Times New Roman" w:hAnsi="Times New Roman"/>
                <w:b w:val="0"/>
                <w:i/>
                <w:sz w:val="20"/>
              </w:rPr>
              <w:t>E-mail:</w:t>
            </w:r>
          </w:p>
          <w:p>
            <w:r>
              <w:rPr>
                <w:rFonts w:ascii="Times New Roman" w:hAnsi="Times New Roman"/>
                <w:b w:val="0"/>
                <w:i/>
                <w:sz w:val="20"/>
              </w:rPr>
              <w:t>Telephone:</w:t>
            </w:r>
          </w:p>
        </w:tc>
      </w:tr>
      <w:tr>
        <w:tc>
          <w:tcPr>
            <w:tcW w:type="dxa" w:w="3402"/>
          </w:tcPr>
          <w:p>
            <w:r/>
            <w:r>
              <w:rPr>
                <w:rFonts w:ascii="Times New Roman" w:hAnsi="Times New Roman"/>
                <w:b/>
                <w:i w:val="0"/>
              </w:rPr>
              <w:t>Title of the Project Proposal:</w:t>
            </w:r>
          </w:p>
        </w:tc>
        <w:tc>
          <w:tcPr>
            <w:tcW w:type="dxa" w:w="5896"/>
          </w:tcPr>
          <w:p>
            <w:r/>
            <w:r>
              <w:rPr>
                <w:rFonts w:ascii="Times New Roman" w:hAnsi="Times New Roman"/>
                <w:b w:val="0"/>
                <w:i/>
                <w:sz w:val="20"/>
              </w:rPr>
              <w:t>(The title should be short, concise and refer to the main objectives or activities of the project)</w:t>
            </w:r>
          </w:p>
        </w:tc>
      </w:tr>
      <w:tr>
        <w:tc>
          <w:tcPr>
            <w:tcW w:type="dxa" w:w="3402"/>
          </w:tcPr>
          <w:p>
            <w:r/>
            <w:r>
              <w:rPr>
                <w:rFonts w:ascii="Times New Roman" w:hAnsi="Times New Roman"/>
                <w:b/>
                <w:i w:val="0"/>
              </w:rPr>
              <w:t>Budget (ETB):</w:t>
            </w:r>
          </w:p>
        </w:tc>
        <w:tc>
          <w:tcPr>
            <w:tcW w:type="dxa" w:w="5896"/>
          </w:tcPr>
          <w:p>
            <w:r/>
            <w:r>
              <w:rPr>
                <w:rFonts w:ascii="Times New Roman" w:hAnsi="Times New Roman"/>
                <w:b w:val="0"/>
                <w:i/>
                <w:sz w:val="20"/>
              </w:rPr>
              <w:t>(Specify the value of the budget amount requested from the Sub-Grant Scheme in ETB. Please fill in the budget template in the Annexes)</w:t>
            </w:r>
          </w:p>
        </w:tc>
      </w:tr>
      <w:tr>
        <w:tc>
          <w:tcPr>
            <w:tcW w:type="dxa" w:w="3402"/>
          </w:tcPr>
          <w:p>
            <w:r/>
            <w:r>
              <w:rPr>
                <w:rFonts w:ascii="Times New Roman" w:hAnsi="Times New Roman"/>
                <w:b/>
                <w:i w:val="0"/>
              </w:rPr>
              <w:t>Project Location:</w:t>
            </w:r>
          </w:p>
        </w:tc>
        <w:tc>
          <w:tcPr>
            <w:tcW w:type="dxa" w:w="5896"/>
          </w:tcPr>
          <w:p>
            <w:r/>
            <w:r>
              <w:rPr>
                <w:rFonts w:ascii="Times New Roman" w:hAnsi="Times New Roman"/>
                <w:b w:val="0"/>
                <w:i/>
                <w:sz w:val="20"/>
              </w:rPr>
              <w:t>(Determine in which region the project will be implemented. Note: Priority will be given to Amhara, Oromia, Tigray, Benishangul-Gumuz, and border areas)</w:t>
            </w:r>
          </w:p>
        </w:tc>
      </w:tr>
      <w:tr>
        <w:tc>
          <w:tcPr>
            <w:tcW w:type="dxa" w:w="3402"/>
          </w:tcPr>
          <w:p>
            <w:r/>
            <w:r>
              <w:rPr>
                <w:rFonts w:ascii="Times New Roman" w:hAnsi="Times New Roman"/>
                <w:b/>
                <w:i w:val="0"/>
              </w:rPr>
              <w:t>Duration of the project:</w:t>
            </w:r>
          </w:p>
        </w:tc>
        <w:tc>
          <w:tcPr>
            <w:tcW w:type="dxa" w:w="5896"/>
          </w:tcPr>
          <w:p>
            <w:r/>
            <w:r>
              <w:rPr>
                <w:rFonts w:ascii="Times New Roman" w:hAnsi="Times New Roman"/>
                <w:b w:val="0"/>
                <w:i/>
                <w:sz w:val="20"/>
              </w:rPr>
              <w:t>(Specify the period of implementation in months and year, e.g., Jan 2026 – June 2026)</w:t>
            </w:r>
          </w:p>
        </w:tc>
      </w:tr>
    </w:tbl>
    <w:p>
      <w:r>
        <w:rPr>
          <w:rFonts w:ascii="Times New Roman" w:hAnsi="Times New Roman"/>
          <w:b/>
          <w:color w:val="006837"/>
          <w:sz w:val="26"/>
        </w:rPr>
        <w:t>2. PROJECT NARRATIVE</w:t>
      </w:r>
    </w:p>
    <w:tbl>
      <w:tblPr>
        <w:tblStyle w:val="TableGrid"/>
        <w:tblW w:type="auto" w:w="0"/>
        <w:jc w:val="center"/>
        <w:tblLayout w:type="fixed"/>
        <w:tblLook w:firstColumn="1" w:firstRow="1" w:lastColumn="0" w:lastRow="0" w:noHBand="0" w:noVBand="1" w:val="04A0"/>
      </w:tblPr>
      <w:tblGrid>
        <w:gridCol w:w="4320"/>
        <w:gridCol w:w="4320"/>
      </w:tblGrid>
      <w:tr>
        <w:tc>
          <w:tcPr>
            <w:tcW w:type="dxa" w:w="3175"/>
            <w:shd w:val="clear" w:fill="006837"/>
          </w:tcPr>
          <w:p>
            <w:r/>
            <w:r>
              <w:rPr>
                <w:rFonts w:ascii="Times New Roman" w:hAnsi="Times New Roman"/>
                <w:b/>
                <w:i w:val="0"/>
                <w:color w:val="FFFFFF"/>
              </w:rPr>
              <w:t>Section</w:t>
            </w:r>
          </w:p>
        </w:tc>
        <w:tc>
          <w:tcPr>
            <w:tcW w:type="dxa" w:w="6123"/>
            <w:shd w:val="clear" w:fill="006837"/>
          </w:tcPr>
          <w:p>
            <w:r/>
            <w:r>
              <w:rPr>
                <w:rFonts w:ascii="Times New Roman" w:hAnsi="Times New Roman"/>
                <w:b/>
                <w:i w:val="0"/>
                <w:color w:val="FFFFFF"/>
              </w:rPr>
              <w:t>Guidance / Applicant Response</w:t>
            </w:r>
          </w:p>
        </w:tc>
      </w:tr>
      <w:tr>
        <w:tc>
          <w:tcPr>
            <w:tcW w:type="dxa" w:w="3175"/>
          </w:tcPr>
          <w:p>
            <w:r/>
            <w:r>
              <w:rPr>
                <w:rFonts w:ascii="Times New Roman" w:hAnsi="Times New Roman"/>
                <w:b/>
                <w:i w:val="0"/>
                <w:sz w:val="22"/>
              </w:rPr>
              <w:t>2.1 Project Description (Max. 1 page)</w:t>
            </w:r>
          </w:p>
        </w:tc>
        <w:tc>
          <w:tcPr>
            <w:tcW w:type="dxa" w:w="6123"/>
          </w:tcPr>
          <w:p>
            <w:r/>
            <w:r>
              <w:rPr>
                <w:rFonts w:ascii="Times New Roman" w:hAnsi="Times New Roman"/>
                <w:b w:val="0"/>
                <w:i/>
                <w:sz w:val="20"/>
              </w:rPr>
              <w:t>Briefly, clearly, and accurately describe your project proposal and request. Summarize the focus area, overall and specific objectives, results, key activities, and the name/description of the location where the activities will take place.</w:t>
            </w:r>
          </w:p>
        </w:tc>
      </w:tr>
      <w:tr>
        <w:tc>
          <w:tcPr>
            <w:tcW w:type="dxa" w:w="3175"/>
          </w:tcPr>
          <w:p>
            <w:r/>
            <w:r>
              <w:rPr>
                <w:rFonts w:ascii="Times New Roman" w:hAnsi="Times New Roman"/>
                <w:b/>
                <w:i w:val="0"/>
                <w:sz w:val="22"/>
              </w:rPr>
              <w:t>2.2 Project Justification / Relevance (Max. 1 page)</w:t>
            </w:r>
          </w:p>
        </w:tc>
        <w:tc>
          <w:tcPr>
            <w:tcW w:type="dxa" w:w="6123"/>
          </w:tcPr>
          <w:p>
            <w:r/>
            <w:r>
              <w:rPr>
                <w:rFonts w:ascii="Times New Roman" w:hAnsi="Times New Roman"/>
                <w:b w:val="0"/>
                <w:i/>
                <w:sz w:val="20"/>
              </w:rPr>
              <w:t>Describe the current situation by emphasizing the needs and problems that should be solved by the proposed action. Provide statistical data and reliable sources of information if possible. Refer to any important legislation, strategy, or plan at the national, regional, and/or local level that is relevant to the proposed project. Describe the compatibility of the proposed project with the objectives and priorities of the call for proposals.</w:t>
            </w:r>
          </w:p>
        </w:tc>
      </w:tr>
      <w:tr>
        <w:tc>
          <w:tcPr>
            <w:tcW w:type="dxa" w:w="3175"/>
          </w:tcPr>
          <w:p>
            <w:r/>
            <w:r>
              <w:rPr>
                <w:rFonts w:ascii="Times New Roman" w:hAnsi="Times New Roman"/>
                <w:b/>
                <w:i w:val="0"/>
                <w:sz w:val="22"/>
              </w:rPr>
              <w:t>2.3 Beneficiaries (Target Groups) (Max. half page)</w:t>
            </w:r>
          </w:p>
        </w:tc>
        <w:tc>
          <w:tcPr>
            <w:tcW w:type="dxa" w:w="6123"/>
          </w:tcPr>
          <w:p>
            <w:r/>
            <w:r>
              <w:rPr>
                <w:rFonts w:ascii="Times New Roman" w:hAnsi="Times New Roman"/>
                <w:b w:val="0"/>
                <w:i/>
                <w:sz w:val="20"/>
              </w:rPr>
              <w:t>Describe and define target groups and final beneficiaries, entering their number whenever possible (type of groups, age, sex-disaggregated where feasible). Describe their needs and limitations and how your project will address these needs.</w:t>
            </w:r>
          </w:p>
        </w:tc>
      </w:tr>
      <w:tr>
        <w:tc>
          <w:tcPr>
            <w:tcW w:type="dxa" w:w="3175"/>
          </w:tcPr>
          <w:p>
            <w:r/>
            <w:r>
              <w:rPr>
                <w:rFonts w:ascii="Times New Roman" w:hAnsi="Times New Roman"/>
                <w:b/>
                <w:i w:val="0"/>
                <w:sz w:val="22"/>
              </w:rPr>
              <w:t>2.4 Objectives (Max. quarter page)</w:t>
            </w:r>
          </w:p>
        </w:tc>
        <w:tc>
          <w:tcPr>
            <w:tcW w:type="dxa" w:w="6123"/>
          </w:tcPr>
          <w:p>
            <w:r/>
            <w:r>
              <w:rPr>
                <w:rFonts w:ascii="Times New Roman" w:hAnsi="Times New Roman"/>
                <w:b w:val="0"/>
                <w:i/>
                <w:sz w:val="20"/>
              </w:rPr>
              <w:t>Overall Objective: What do you expect to achieve through this project?</w:t>
            </w:r>
          </w:p>
          <w:p>
            <w:r>
              <w:rPr>
                <w:rFonts w:ascii="Times New Roman" w:hAnsi="Times New Roman"/>
                <w:b w:val="0"/>
                <w:i/>
                <w:sz w:val="20"/>
              </w:rPr>
              <w:t>Specific Objectives: Must be specific, measurable, achievable, relevant, and time-bound (SMART). Include no more than two specific objectives, corresponding with the call objectives and priorities.</w:t>
            </w:r>
          </w:p>
        </w:tc>
      </w:tr>
      <w:tr>
        <w:tc>
          <w:tcPr>
            <w:tcW w:type="dxa" w:w="3175"/>
          </w:tcPr>
          <w:p>
            <w:r/>
            <w:r>
              <w:rPr>
                <w:rFonts w:ascii="Times New Roman" w:hAnsi="Times New Roman"/>
                <w:b/>
                <w:i w:val="0"/>
                <w:sz w:val="22"/>
              </w:rPr>
              <w:t>2.5 Expected Results (Max. half page)</w:t>
            </w:r>
          </w:p>
        </w:tc>
        <w:tc>
          <w:tcPr>
            <w:tcW w:type="dxa" w:w="6123"/>
          </w:tcPr>
          <w:p>
            <w:r/>
            <w:r>
              <w:rPr>
                <w:rFonts w:ascii="Times New Roman" w:hAnsi="Times New Roman"/>
                <w:b w:val="0"/>
                <w:i/>
                <w:sz w:val="20"/>
              </w:rPr>
              <w:t>Describe the expected results for each specific objective, how the project will improve the situation of target groups and final beneficiaries, and the expected impact of implementation.</w:t>
            </w:r>
          </w:p>
        </w:tc>
      </w:tr>
      <w:tr>
        <w:tc>
          <w:tcPr>
            <w:tcW w:type="dxa" w:w="3175"/>
          </w:tcPr>
          <w:p>
            <w:r/>
            <w:r>
              <w:rPr>
                <w:rFonts w:ascii="Times New Roman" w:hAnsi="Times New Roman"/>
                <w:b/>
                <w:i w:val="0"/>
                <w:sz w:val="22"/>
              </w:rPr>
              <w:t>2.6 Planned Activities (Max. 2 pages)</w:t>
            </w:r>
          </w:p>
        </w:tc>
        <w:tc>
          <w:tcPr>
            <w:tcW w:type="dxa" w:w="6123"/>
          </w:tcPr>
          <w:p>
            <w:r/>
            <w:r>
              <w:rPr>
                <w:rFonts w:ascii="Times New Roman" w:hAnsi="Times New Roman"/>
                <w:b w:val="0"/>
                <w:i/>
                <w:sz w:val="20"/>
              </w:rPr>
              <w:t>Identify and describe in detail every activity that will be undertaken. Explain and justify the choice of activities. Specify the role of each partner in project activities. List each proposed publication in the project.</w:t>
            </w:r>
          </w:p>
        </w:tc>
      </w:tr>
      <w:tr>
        <w:tc>
          <w:tcPr>
            <w:tcW w:type="dxa" w:w="3175"/>
          </w:tcPr>
          <w:p>
            <w:r/>
            <w:r>
              <w:rPr>
                <w:rFonts w:ascii="Times New Roman" w:hAnsi="Times New Roman"/>
                <w:b/>
                <w:i w:val="0"/>
                <w:sz w:val="22"/>
              </w:rPr>
              <w:t>2.7 Methodology (Max. 1 page)</w:t>
            </w:r>
          </w:p>
        </w:tc>
        <w:tc>
          <w:tcPr>
            <w:tcW w:type="dxa" w:w="6123"/>
          </w:tcPr>
          <w:p>
            <w:r/>
            <w:r>
              <w:rPr>
                <w:rFonts w:ascii="Times New Roman" w:hAnsi="Times New Roman"/>
                <w:b w:val="0"/>
                <w:i/>
                <w:sz w:val="20"/>
              </w:rPr>
              <w:t>Describe the methodology and explain why it will be used. Describe the role and participation of the beneficiaries. Describe the procedures for monitoring and evaluation of the project.</w:t>
            </w:r>
          </w:p>
        </w:tc>
      </w:tr>
      <w:tr>
        <w:tc>
          <w:tcPr>
            <w:tcW w:type="dxa" w:w="3175"/>
          </w:tcPr>
          <w:p>
            <w:r/>
            <w:r>
              <w:rPr>
                <w:rFonts w:ascii="Times New Roman" w:hAnsi="Times New Roman"/>
                <w:b/>
                <w:i w:val="0"/>
                <w:sz w:val="22"/>
              </w:rPr>
              <w:t>2.8 Communication &amp; Visibility Plan (Max. half page)</w:t>
            </w:r>
          </w:p>
        </w:tc>
        <w:tc>
          <w:tcPr>
            <w:tcW w:type="dxa" w:w="6123"/>
          </w:tcPr>
          <w:p>
            <w:r/>
            <w:r>
              <w:rPr>
                <w:rFonts w:ascii="Times New Roman" w:hAnsi="Times New Roman"/>
                <w:b w:val="0"/>
                <w:i/>
                <w:sz w:val="20"/>
              </w:rPr>
              <w:t>Explain how you will ensure the visibility of the project, communication with the public and media, and the dissemination of results, in line with CECOE and donor visibility requirements.</w:t>
            </w:r>
          </w:p>
        </w:tc>
      </w:tr>
      <w:tr>
        <w:tc>
          <w:tcPr>
            <w:tcW w:type="dxa" w:w="3175"/>
          </w:tcPr>
          <w:p>
            <w:r/>
            <w:r>
              <w:rPr>
                <w:rFonts w:ascii="Times New Roman" w:hAnsi="Times New Roman"/>
                <w:b/>
                <w:i w:val="0"/>
                <w:sz w:val="22"/>
              </w:rPr>
              <w:t>2.9 Project Sustainability (Max. half page)</w:t>
            </w:r>
          </w:p>
        </w:tc>
        <w:tc>
          <w:tcPr>
            <w:tcW w:type="dxa" w:w="6123"/>
          </w:tcPr>
          <w:p>
            <w:r/>
            <w:r>
              <w:rPr>
                <w:rFonts w:ascii="Times New Roman" w:hAnsi="Times New Roman"/>
                <w:b w:val="0"/>
                <w:i/>
                <w:sz w:val="20"/>
              </w:rPr>
              <w:t>Describe the tangible impact of the proposed action on target groups and whether it is sustainable. Provide an analysis of implementation risks (physical, environmental, political, economic, and social) and any necessary backup plan. Explain how the project will become financially or institutionally sustainable after completion.</w:t>
            </w:r>
          </w:p>
        </w:tc>
      </w:tr>
      <w:tr>
        <w:tc>
          <w:tcPr>
            <w:tcW w:type="dxa" w:w="3175"/>
          </w:tcPr>
          <w:p>
            <w:r/>
            <w:r>
              <w:rPr>
                <w:rFonts w:ascii="Times New Roman" w:hAnsi="Times New Roman"/>
                <w:b/>
                <w:i w:val="0"/>
                <w:sz w:val="22"/>
              </w:rPr>
              <w:t>2.10 'Added Value' Elements</w:t>
            </w:r>
          </w:p>
        </w:tc>
        <w:tc>
          <w:tcPr>
            <w:tcW w:type="dxa" w:w="6123"/>
          </w:tcPr>
          <w:p>
            <w:r/>
            <w:r>
              <w:rPr>
                <w:rFonts w:ascii="Times New Roman" w:hAnsi="Times New Roman"/>
                <w:b w:val="0"/>
                <w:i/>
                <w:sz w:val="20"/>
              </w:rPr>
              <w:t>Describe any specific added value such as promotion of gender equality, equal opportunities, inclusion of persons with disabilities, innovation, or shared best practices.</w:t>
            </w:r>
          </w:p>
        </w:tc>
      </w:tr>
      <w:tr>
        <w:tc>
          <w:tcPr>
            <w:tcW w:type="dxa" w:w="3175"/>
          </w:tcPr>
          <w:p>
            <w:r/>
            <w:r>
              <w:rPr>
                <w:rFonts w:ascii="Times New Roman" w:hAnsi="Times New Roman"/>
                <w:b/>
                <w:i w:val="0"/>
                <w:sz w:val="22"/>
              </w:rPr>
              <w:t>2.11 Information about the Applicant (Max. 1 page)</w:t>
            </w:r>
          </w:p>
        </w:tc>
        <w:tc>
          <w:tcPr>
            <w:tcW w:type="dxa" w:w="6123"/>
          </w:tcPr>
          <w:p>
            <w:r/>
            <w:r>
              <w:rPr>
                <w:rFonts w:ascii="Times New Roman" w:hAnsi="Times New Roman"/>
                <w:b w:val="0"/>
                <w:i/>
                <w:sz w:val="20"/>
              </w:rPr>
              <w:t>Describe the internal structure of your organization and internal operating systems, including the financial management system. Provide a summarized CV of the organization signed by its legal representative, including the most important projects implemented (funding source and contacts, timeframe, region of coverage, and partnerships). Provide CVs of each staff member or expert proposed in the project.</w:t>
            </w:r>
          </w:p>
        </w:tc>
      </w:tr>
    </w:tbl>
    <w:p>
      <w:r>
        <w:rPr>
          <w:rFonts w:ascii="Times New Roman" w:hAnsi="Times New Roman"/>
          <w:b w:val="0"/>
          <w:i/>
          <w:color w:val="595959"/>
          <w:sz w:val="19"/>
        </w:rPr>
        <w:t>Note: The Activity Plan and the Logical Framework are submitted as separate annexes using the CECOE Activity Plan template (Excel, Annex III) and the CECOE Logical Framework template (Annex IV). Do not insert them in this form.</w:t>
      </w:r>
    </w:p>
    <w:p>
      <w:r>
        <w:rPr>
          <w:rFonts w:ascii="Times New Roman" w:hAnsi="Times New Roman"/>
          <w:b/>
          <w:color w:val="006837"/>
          <w:sz w:val="26"/>
        </w:rPr>
        <w:t>3. CHECKLIST OF DOCUMENTS TO BE SUBMITTED</w:t>
      </w:r>
    </w:p>
    <w:tbl>
      <w:tblPr>
        <w:tblStyle w:val="TableGrid"/>
        <w:tblW w:type="auto" w:w="0"/>
        <w:jc w:val="center"/>
        <w:tblLayout w:type="fixed"/>
        <w:tblLook w:firstColumn="1" w:firstRow="1" w:lastColumn="0" w:lastRow="0" w:noHBand="0" w:noVBand="1" w:val="04A0"/>
      </w:tblPr>
      <w:tblGrid>
        <w:gridCol w:w="4320"/>
        <w:gridCol w:w="4320"/>
      </w:tblGrid>
      <w:tr>
        <w:tc>
          <w:tcPr>
            <w:tcW w:type="dxa" w:w="7597"/>
            <w:shd w:val="clear" w:fill="006837"/>
          </w:tcPr>
          <w:p>
            <w:r/>
            <w:r>
              <w:rPr>
                <w:rFonts w:ascii="Times New Roman" w:hAnsi="Times New Roman"/>
                <w:b/>
                <w:i w:val="0"/>
                <w:color w:val="FFFFFF"/>
                <w:sz w:val="20"/>
              </w:rPr>
              <w:t>Document</w:t>
            </w:r>
          </w:p>
        </w:tc>
        <w:tc>
          <w:tcPr>
            <w:tcW w:type="dxa" w:w="1701"/>
            <w:shd w:val="clear" w:fill="006837"/>
          </w:tcPr>
          <w:p>
            <w:r/>
            <w:r>
              <w:rPr>
                <w:rFonts w:ascii="Times New Roman" w:hAnsi="Times New Roman"/>
                <w:b/>
                <w:i w:val="0"/>
                <w:color w:val="FFFFFF"/>
                <w:sz w:val="20"/>
              </w:rPr>
              <w:t>Attached (✓)</w:t>
            </w:r>
          </w:p>
        </w:tc>
      </w:tr>
      <w:tr>
        <w:tc>
          <w:tcPr>
            <w:tcW w:type="dxa" w:w="7597"/>
          </w:tcPr>
          <w:p>
            <w:r/>
            <w:r>
              <w:rPr>
                <w:rFonts w:ascii="Times New Roman" w:hAnsi="Times New Roman"/>
                <w:b w:val="0"/>
                <w:i w:val="0"/>
                <w:sz w:val="22"/>
              </w:rPr>
              <w:t>Completed and signed Application Form (this document)</w:t>
            </w:r>
          </w:p>
        </w:tc>
        <w:tc>
          <w:tcPr>
            <w:tcW w:type="dxa" w:w="1701"/>
          </w:tcPr>
          <w:p/>
        </w:tc>
      </w:tr>
      <w:tr>
        <w:tc>
          <w:tcPr>
            <w:tcW w:type="dxa" w:w="7597"/>
          </w:tcPr>
          <w:p>
            <w:r/>
            <w:r>
              <w:rPr>
                <w:rFonts w:ascii="Times New Roman" w:hAnsi="Times New Roman"/>
                <w:b w:val="0"/>
                <w:i w:val="0"/>
                <w:sz w:val="22"/>
              </w:rPr>
              <w:t>Activity Plan (Annex III – Excel template)</w:t>
            </w:r>
          </w:p>
        </w:tc>
        <w:tc>
          <w:tcPr>
            <w:tcW w:type="dxa" w:w="1701"/>
          </w:tcPr>
          <w:p/>
        </w:tc>
      </w:tr>
      <w:tr>
        <w:tc>
          <w:tcPr>
            <w:tcW w:type="dxa" w:w="7597"/>
          </w:tcPr>
          <w:p>
            <w:r/>
            <w:r>
              <w:rPr>
                <w:rFonts w:ascii="Times New Roman" w:hAnsi="Times New Roman"/>
                <w:b w:val="0"/>
                <w:i w:val="0"/>
                <w:sz w:val="22"/>
              </w:rPr>
              <w:t>Logical Framework (Annex IV)</w:t>
            </w:r>
          </w:p>
        </w:tc>
        <w:tc>
          <w:tcPr>
            <w:tcW w:type="dxa" w:w="1701"/>
          </w:tcPr>
          <w:p/>
        </w:tc>
      </w:tr>
      <w:tr>
        <w:tc>
          <w:tcPr>
            <w:tcW w:type="dxa" w:w="7597"/>
          </w:tcPr>
          <w:p>
            <w:r/>
            <w:r>
              <w:rPr>
                <w:rFonts w:ascii="Times New Roman" w:hAnsi="Times New Roman"/>
                <w:b w:val="0"/>
                <w:i w:val="0"/>
                <w:sz w:val="22"/>
              </w:rPr>
              <w:t>Budget Template with Budget Notes and Cash Forecast (Annex V – Excel template)</w:t>
            </w:r>
          </w:p>
        </w:tc>
        <w:tc>
          <w:tcPr>
            <w:tcW w:type="dxa" w:w="1701"/>
          </w:tcPr>
          <w:p/>
        </w:tc>
      </w:tr>
      <w:tr>
        <w:tc>
          <w:tcPr>
            <w:tcW w:type="dxa" w:w="7597"/>
          </w:tcPr>
          <w:p>
            <w:r/>
            <w:r>
              <w:rPr>
                <w:rFonts w:ascii="Times New Roman" w:hAnsi="Times New Roman"/>
                <w:b w:val="0"/>
                <w:i w:val="0"/>
                <w:sz w:val="22"/>
              </w:rPr>
              <w:t>Declaration by the Applicant Member CSO (Annex VI)</w:t>
            </w:r>
          </w:p>
        </w:tc>
        <w:tc>
          <w:tcPr>
            <w:tcW w:type="dxa" w:w="1701"/>
          </w:tcPr>
          <w:p/>
        </w:tc>
      </w:tr>
      <w:tr>
        <w:tc>
          <w:tcPr>
            <w:tcW w:type="dxa" w:w="7597"/>
          </w:tcPr>
          <w:p>
            <w:r/>
            <w:r>
              <w:rPr>
                <w:rFonts w:ascii="Times New Roman" w:hAnsi="Times New Roman"/>
                <w:b w:val="0"/>
                <w:i w:val="0"/>
                <w:sz w:val="22"/>
              </w:rPr>
              <w:t>Copy of valid registration certificate (ACSO or regional authority)</w:t>
            </w:r>
          </w:p>
        </w:tc>
        <w:tc>
          <w:tcPr>
            <w:tcW w:type="dxa" w:w="1701"/>
          </w:tcPr>
          <w:p/>
        </w:tc>
      </w:tr>
      <w:tr>
        <w:tc>
          <w:tcPr>
            <w:tcW w:type="dxa" w:w="7597"/>
          </w:tcPr>
          <w:p>
            <w:r/>
            <w:r>
              <w:rPr>
                <w:rFonts w:ascii="Times New Roman" w:hAnsi="Times New Roman"/>
                <w:b w:val="0"/>
                <w:i w:val="0"/>
                <w:sz w:val="22"/>
              </w:rPr>
              <w:t>CVs of proposed project staff and organizational CV</w:t>
            </w:r>
          </w:p>
        </w:tc>
        <w:tc>
          <w:tcPr>
            <w:tcW w:type="dxa" w:w="1701"/>
          </w:tcPr>
          <w:p/>
        </w:tc>
      </w:tr>
    </w:tbl>
    <w:p/>
    <w:p>
      <w:r>
        <w:rPr>
          <w:rFonts w:ascii="Times New Roman" w:hAnsi="Times New Roman"/>
          <w:b w:val="0"/>
          <w:i w:val="0"/>
        </w:rPr>
        <w:t>This proposal is submitted with approval and on behalf of [the applicant]:</w:t>
      </w:r>
    </w:p>
    <w:p>
      <w:r>
        <w:rPr>
          <w:rFonts w:ascii="Times New Roman" w:hAnsi="Times New Roman"/>
          <w:b w:val="0"/>
          <w:i w:val="0"/>
        </w:rPr>
        <w:t>Name and signature of the CSO representative: _____________________________</w:t>
      </w:r>
    </w:p>
    <w:p>
      <w:r>
        <w:rPr>
          <w:rFonts w:ascii="Times New Roman" w:hAnsi="Times New Roman"/>
          <w:b w:val="0"/>
          <w:i w:val="0"/>
        </w:rPr>
        <w:t>Position: _________________________________________________________________</w:t>
      </w:r>
    </w:p>
    <w:p>
      <w:r>
        <w:rPr>
          <w:rFonts w:ascii="Times New Roman" w:hAnsi="Times New Roman"/>
          <w:b w:val="0"/>
          <w:i w:val="0"/>
        </w:rPr>
        <w:t>Date: _____________________________________________________________________</w:t>
      </w:r>
    </w:p>
    <w:p>
      <w:r>
        <w:rPr>
          <w:rFonts w:ascii="Times New Roman" w:hAnsi="Times New Roman"/>
          <w:b w:val="0"/>
          <w:i/>
        </w:rPr>
        <w:t>(Official Stamp)</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