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BE0B" w14:textId="77777777" w:rsidR="004625F5" w:rsidRPr="00D16822" w:rsidRDefault="00000000" w:rsidP="00D1682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16822">
        <w:rPr>
          <w:rFonts w:ascii="Times New Roman" w:hAnsi="Times New Roman" w:cs="Times New Roman"/>
          <w:b/>
          <w:color w:val="006837"/>
          <w:sz w:val="28"/>
          <w:szCs w:val="20"/>
        </w:rPr>
        <w:t>CONFIRMATION OF BANK DETAILS</w:t>
      </w:r>
    </w:p>
    <w:p w14:paraId="3585DA3C" w14:textId="608618D0" w:rsidR="004625F5" w:rsidRPr="00D16822" w:rsidRDefault="00000000" w:rsidP="00D1682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16822">
        <w:rPr>
          <w:rFonts w:ascii="Times New Roman" w:hAnsi="Times New Roman" w:cs="Times New Roman"/>
          <w:i/>
          <w:color w:val="595959"/>
          <w:sz w:val="18"/>
          <w:szCs w:val="20"/>
        </w:rPr>
        <w:t>Submit with the signed Sub-Grant Agreement, and again whenever bank details change. No disbursement is made until this form is received, bank-stamped and verified.</w:t>
      </w:r>
    </w:p>
    <w:p w14:paraId="6B1202D1" w14:textId="77777777" w:rsidR="004625F5" w:rsidRPr="00D16822" w:rsidRDefault="00000000" w:rsidP="00D16822">
      <w:p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 w:rsidRPr="00D16822">
        <w:rPr>
          <w:rFonts w:ascii="Times New Roman" w:hAnsi="Times New Roman" w:cs="Times New Roman"/>
          <w:b/>
          <w:color w:val="006837"/>
          <w:sz w:val="24"/>
          <w:szCs w:val="20"/>
        </w:rPr>
        <w:t>1. SUB-GRANTEE DETAILS</w:t>
      </w:r>
    </w:p>
    <w:tbl>
      <w:tblPr>
        <w:tblStyle w:val="TableGrid"/>
        <w:tblW w:w="9297" w:type="dxa"/>
        <w:jc w:val="center"/>
        <w:tblLayout w:type="fixed"/>
        <w:tblLook w:val="04A0" w:firstRow="1" w:lastRow="0" w:firstColumn="1" w:lastColumn="0" w:noHBand="0" w:noVBand="1"/>
      </w:tblPr>
      <w:tblGrid>
        <w:gridCol w:w="3839"/>
        <w:gridCol w:w="5458"/>
      </w:tblGrid>
      <w:tr w:rsidR="004625F5" w:rsidRPr="00D16822" w14:paraId="745CD258" w14:textId="77777777" w:rsidTr="00D16822">
        <w:trPr>
          <w:jc w:val="center"/>
        </w:trPr>
        <w:tc>
          <w:tcPr>
            <w:tcW w:w="3839" w:type="dxa"/>
          </w:tcPr>
          <w:p w14:paraId="2CE89D16" w14:textId="77777777" w:rsidR="004625F5" w:rsidRPr="00D16822" w:rsidRDefault="00000000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6822">
              <w:rPr>
                <w:rFonts w:ascii="Times New Roman" w:hAnsi="Times New Roman" w:cs="Times New Roman"/>
                <w:b/>
                <w:sz w:val="20"/>
                <w:szCs w:val="20"/>
              </w:rPr>
              <w:t>Name of Grantee CSO (as registered):</w:t>
            </w:r>
          </w:p>
        </w:tc>
        <w:tc>
          <w:tcPr>
            <w:tcW w:w="5458" w:type="dxa"/>
          </w:tcPr>
          <w:p w14:paraId="72DF1CB2" w14:textId="77777777" w:rsidR="004625F5" w:rsidRPr="00D16822" w:rsidRDefault="004625F5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25F5" w:rsidRPr="00D16822" w14:paraId="2D78862B" w14:textId="77777777" w:rsidTr="00D16822">
        <w:trPr>
          <w:jc w:val="center"/>
        </w:trPr>
        <w:tc>
          <w:tcPr>
            <w:tcW w:w="3839" w:type="dxa"/>
          </w:tcPr>
          <w:p w14:paraId="27FE7993" w14:textId="77777777" w:rsidR="004625F5" w:rsidRPr="00D16822" w:rsidRDefault="00000000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6822">
              <w:rPr>
                <w:rFonts w:ascii="Times New Roman" w:hAnsi="Times New Roman" w:cs="Times New Roman"/>
                <w:b/>
                <w:sz w:val="20"/>
                <w:szCs w:val="20"/>
              </w:rPr>
              <w:t>Registration number and authority:</w:t>
            </w:r>
          </w:p>
        </w:tc>
        <w:tc>
          <w:tcPr>
            <w:tcW w:w="5458" w:type="dxa"/>
          </w:tcPr>
          <w:p w14:paraId="688ABCC3" w14:textId="77777777" w:rsidR="004625F5" w:rsidRPr="00D16822" w:rsidRDefault="004625F5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25F5" w:rsidRPr="00D16822" w14:paraId="3F021FDB" w14:textId="77777777" w:rsidTr="00D16822">
        <w:trPr>
          <w:jc w:val="center"/>
        </w:trPr>
        <w:tc>
          <w:tcPr>
            <w:tcW w:w="3839" w:type="dxa"/>
          </w:tcPr>
          <w:p w14:paraId="03BFE6BB" w14:textId="77777777" w:rsidR="004625F5" w:rsidRPr="00D16822" w:rsidRDefault="00000000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6822">
              <w:rPr>
                <w:rFonts w:ascii="Times New Roman" w:hAnsi="Times New Roman" w:cs="Times New Roman"/>
                <w:b/>
                <w:sz w:val="20"/>
                <w:szCs w:val="20"/>
              </w:rPr>
              <w:t>Address:</w:t>
            </w:r>
          </w:p>
        </w:tc>
        <w:tc>
          <w:tcPr>
            <w:tcW w:w="5458" w:type="dxa"/>
          </w:tcPr>
          <w:p w14:paraId="740355DE" w14:textId="77777777" w:rsidR="004625F5" w:rsidRPr="00D16822" w:rsidRDefault="004625F5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25F5" w:rsidRPr="00D16822" w14:paraId="0FE5A288" w14:textId="77777777" w:rsidTr="00D16822">
        <w:trPr>
          <w:jc w:val="center"/>
        </w:trPr>
        <w:tc>
          <w:tcPr>
            <w:tcW w:w="3839" w:type="dxa"/>
          </w:tcPr>
          <w:p w14:paraId="4F8CF84A" w14:textId="77777777" w:rsidR="004625F5" w:rsidRPr="00D16822" w:rsidRDefault="00000000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6822">
              <w:rPr>
                <w:rFonts w:ascii="Times New Roman" w:hAnsi="Times New Roman" w:cs="Times New Roman"/>
                <w:b/>
                <w:sz w:val="20"/>
                <w:szCs w:val="20"/>
              </w:rPr>
              <w:t>Grant project title:</w:t>
            </w:r>
          </w:p>
        </w:tc>
        <w:tc>
          <w:tcPr>
            <w:tcW w:w="5458" w:type="dxa"/>
          </w:tcPr>
          <w:p w14:paraId="6E1DFFA7" w14:textId="77777777" w:rsidR="004625F5" w:rsidRPr="00D16822" w:rsidRDefault="004625F5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25F5" w:rsidRPr="00D16822" w14:paraId="729582CA" w14:textId="77777777" w:rsidTr="00D16822">
        <w:trPr>
          <w:jc w:val="center"/>
        </w:trPr>
        <w:tc>
          <w:tcPr>
            <w:tcW w:w="3839" w:type="dxa"/>
          </w:tcPr>
          <w:p w14:paraId="0F4694CD" w14:textId="77777777" w:rsidR="004625F5" w:rsidRPr="00D16822" w:rsidRDefault="00000000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6822">
              <w:rPr>
                <w:rFonts w:ascii="Times New Roman" w:hAnsi="Times New Roman" w:cs="Times New Roman"/>
                <w:b/>
                <w:sz w:val="20"/>
                <w:szCs w:val="20"/>
              </w:rPr>
              <w:t>Authorized contact person (name, position, telephone, e-mail):</w:t>
            </w:r>
          </w:p>
        </w:tc>
        <w:tc>
          <w:tcPr>
            <w:tcW w:w="5458" w:type="dxa"/>
          </w:tcPr>
          <w:p w14:paraId="21C736FE" w14:textId="77777777" w:rsidR="004625F5" w:rsidRPr="00D16822" w:rsidRDefault="004625F5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CC77B63" w14:textId="77777777" w:rsidR="004625F5" w:rsidRPr="00D16822" w:rsidRDefault="00000000" w:rsidP="00D16822">
      <w:pPr>
        <w:jc w:val="both"/>
        <w:rPr>
          <w:rFonts w:ascii="Times New Roman" w:hAnsi="Times New Roman" w:cs="Times New Roman"/>
          <w:sz w:val="20"/>
          <w:szCs w:val="20"/>
        </w:rPr>
      </w:pPr>
      <w:r w:rsidRPr="00D16822">
        <w:rPr>
          <w:rFonts w:ascii="Times New Roman" w:hAnsi="Times New Roman" w:cs="Times New Roman"/>
          <w:b/>
          <w:color w:val="006837"/>
          <w:sz w:val="24"/>
          <w:szCs w:val="20"/>
        </w:rPr>
        <w:t>2. BANK ACCOUNT DETAILS</w:t>
      </w:r>
    </w:p>
    <w:tbl>
      <w:tblPr>
        <w:tblStyle w:val="TableGrid"/>
        <w:tblW w:w="9297" w:type="dxa"/>
        <w:jc w:val="center"/>
        <w:tblLayout w:type="fixed"/>
        <w:tblLook w:val="04A0" w:firstRow="1" w:lastRow="0" w:firstColumn="1" w:lastColumn="0" w:noHBand="0" w:noVBand="1"/>
      </w:tblPr>
      <w:tblGrid>
        <w:gridCol w:w="3299"/>
        <w:gridCol w:w="5998"/>
      </w:tblGrid>
      <w:tr w:rsidR="004625F5" w:rsidRPr="00D16822" w14:paraId="37F9A7F0" w14:textId="77777777" w:rsidTr="00D16822">
        <w:trPr>
          <w:jc w:val="center"/>
        </w:trPr>
        <w:tc>
          <w:tcPr>
            <w:tcW w:w="3299" w:type="dxa"/>
            <w:shd w:val="clear" w:color="auto" w:fill="006837"/>
          </w:tcPr>
          <w:p w14:paraId="3BD5767B" w14:textId="77777777" w:rsidR="004625F5" w:rsidRPr="00D16822" w:rsidRDefault="00000000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6822">
              <w:rPr>
                <w:rFonts w:ascii="Times New Roman" w:hAnsi="Times New Roman" w:cs="Times New Roman"/>
                <w:b/>
                <w:color w:val="FFFFFF"/>
                <w:sz w:val="20"/>
                <w:szCs w:val="20"/>
              </w:rPr>
              <w:t>Field</w:t>
            </w:r>
          </w:p>
        </w:tc>
        <w:tc>
          <w:tcPr>
            <w:tcW w:w="5998" w:type="dxa"/>
            <w:shd w:val="clear" w:color="auto" w:fill="006837"/>
          </w:tcPr>
          <w:p w14:paraId="072F2DB8" w14:textId="77777777" w:rsidR="004625F5" w:rsidRPr="00D16822" w:rsidRDefault="00000000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6822">
              <w:rPr>
                <w:rFonts w:ascii="Times New Roman" w:hAnsi="Times New Roman" w:cs="Times New Roman"/>
                <w:b/>
                <w:color w:val="FFFFFF"/>
                <w:sz w:val="20"/>
                <w:szCs w:val="20"/>
              </w:rPr>
              <w:t>Response</w:t>
            </w:r>
          </w:p>
        </w:tc>
      </w:tr>
      <w:tr w:rsidR="004625F5" w:rsidRPr="00D16822" w14:paraId="16636F86" w14:textId="77777777" w:rsidTr="00D16822">
        <w:trPr>
          <w:jc w:val="center"/>
        </w:trPr>
        <w:tc>
          <w:tcPr>
            <w:tcW w:w="3299" w:type="dxa"/>
          </w:tcPr>
          <w:p w14:paraId="7FAC6F96" w14:textId="77777777" w:rsidR="004625F5" w:rsidRPr="00D16822" w:rsidRDefault="00000000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6822">
              <w:rPr>
                <w:rFonts w:ascii="Times New Roman" w:hAnsi="Times New Roman" w:cs="Times New Roman"/>
                <w:b/>
                <w:sz w:val="20"/>
                <w:szCs w:val="20"/>
              </w:rPr>
              <w:t>Bank name:</w:t>
            </w:r>
          </w:p>
        </w:tc>
        <w:tc>
          <w:tcPr>
            <w:tcW w:w="5998" w:type="dxa"/>
          </w:tcPr>
          <w:p w14:paraId="1541BFB0" w14:textId="77777777" w:rsidR="004625F5" w:rsidRPr="00D16822" w:rsidRDefault="004625F5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25F5" w:rsidRPr="00D16822" w14:paraId="5C928917" w14:textId="77777777" w:rsidTr="00D16822">
        <w:trPr>
          <w:jc w:val="center"/>
        </w:trPr>
        <w:tc>
          <w:tcPr>
            <w:tcW w:w="3299" w:type="dxa"/>
          </w:tcPr>
          <w:p w14:paraId="7FBA1E13" w14:textId="77777777" w:rsidR="004625F5" w:rsidRPr="00D16822" w:rsidRDefault="00000000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6822">
              <w:rPr>
                <w:rFonts w:ascii="Times New Roman" w:hAnsi="Times New Roman" w:cs="Times New Roman"/>
                <w:b/>
                <w:sz w:val="20"/>
                <w:szCs w:val="20"/>
              </w:rPr>
              <w:t>Branch name and address:</w:t>
            </w:r>
          </w:p>
        </w:tc>
        <w:tc>
          <w:tcPr>
            <w:tcW w:w="5998" w:type="dxa"/>
          </w:tcPr>
          <w:p w14:paraId="2220BA29" w14:textId="77777777" w:rsidR="004625F5" w:rsidRPr="00D16822" w:rsidRDefault="004625F5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25F5" w:rsidRPr="00D16822" w14:paraId="70A8FAAA" w14:textId="77777777" w:rsidTr="00D16822">
        <w:trPr>
          <w:jc w:val="center"/>
        </w:trPr>
        <w:tc>
          <w:tcPr>
            <w:tcW w:w="3299" w:type="dxa"/>
          </w:tcPr>
          <w:p w14:paraId="7CA21B28" w14:textId="77777777" w:rsidR="004625F5" w:rsidRPr="00D16822" w:rsidRDefault="00000000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6822">
              <w:rPr>
                <w:rFonts w:ascii="Times New Roman" w:hAnsi="Times New Roman" w:cs="Times New Roman"/>
                <w:b/>
                <w:sz w:val="20"/>
                <w:szCs w:val="20"/>
              </w:rPr>
              <w:t>Account name (must match the registered name of the CSO):</w:t>
            </w:r>
          </w:p>
        </w:tc>
        <w:tc>
          <w:tcPr>
            <w:tcW w:w="5998" w:type="dxa"/>
          </w:tcPr>
          <w:p w14:paraId="71F8CBA2" w14:textId="77777777" w:rsidR="004625F5" w:rsidRPr="00D16822" w:rsidRDefault="004625F5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25F5" w:rsidRPr="00D16822" w14:paraId="34B8F4D1" w14:textId="77777777" w:rsidTr="00D16822">
        <w:trPr>
          <w:jc w:val="center"/>
        </w:trPr>
        <w:tc>
          <w:tcPr>
            <w:tcW w:w="3299" w:type="dxa"/>
          </w:tcPr>
          <w:p w14:paraId="1DA52C7E" w14:textId="77777777" w:rsidR="004625F5" w:rsidRPr="00D16822" w:rsidRDefault="00000000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6822">
              <w:rPr>
                <w:rFonts w:ascii="Times New Roman" w:hAnsi="Times New Roman" w:cs="Times New Roman"/>
                <w:b/>
                <w:sz w:val="20"/>
                <w:szCs w:val="20"/>
              </w:rPr>
              <w:t>Account number:</w:t>
            </w:r>
          </w:p>
        </w:tc>
        <w:tc>
          <w:tcPr>
            <w:tcW w:w="5998" w:type="dxa"/>
          </w:tcPr>
          <w:p w14:paraId="64A8A46E" w14:textId="77777777" w:rsidR="004625F5" w:rsidRPr="00D16822" w:rsidRDefault="004625F5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25F5" w:rsidRPr="00D16822" w14:paraId="093B026A" w14:textId="77777777" w:rsidTr="00D16822">
        <w:trPr>
          <w:jc w:val="center"/>
        </w:trPr>
        <w:tc>
          <w:tcPr>
            <w:tcW w:w="3299" w:type="dxa"/>
          </w:tcPr>
          <w:p w14:paraId="3694BC22" w14:textId="77777777" w:rsidR="004625F5" w:rsidRPr="00D16822" w:rsidRDefault="00000000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6822">
              <w:rPr>
                <w:rFonts w:ascii="Times New Roman" w:hAnsi="Times New Roman" w:cs="Times New Roman"/>
                <w:b/>
                <w:sz w:val="20"/>
                <w:szCs w:val="20"/>
              </w:rPr>
              <w:t>Account currency:</w:t>
            </w:r>
          </w:p>
        </w:tc>
        <w:tc>
          <w:tcPr>
            <w:tcW w:w="5998" w:type="dxa"/>
          </w:tcPr>
          <w:p w14:paraId="030245C3" w14:textId="77777777" w:rsidR="004625F5" w:rsidRPr="00D16822" w:rsidRDefault="004625F5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7EFF421" w14:textId="77777777" w:rsidR="004625F5" w:rsidRPr="00D16822" w:rsidRDefault="00000000" w:rsidP="00D16822">
      <w:pPr>
        <w:spacing w:before="240" w:after="0"/>
        <w:jc w:val="both"/>
        <w:rPr>
          <w:rFonts w:ascii="Times New Roman" w:hAnsi="Times New Roman" w:cs="Times New Roman"/>
          <w:sz w:val="20"/>
          <w:szCs w:val="20"/>
        </w:rPr>
      </w:pPr>
      <w:r w:rsidRPr="00D16822">
        <w:rPr>
          <w:rFonts w:ascii="Times New Roman" w:hAnsi="Times New Roman" w:cs="Times New Roman"/>
          <w:b/>
          <w:color w:val="006837"/>
          <w:sz w:val="24"/>
          <w:szCs w:val="20"/>
        </w:rPr>
        <w:t>3. PERSONS AUTHORIZED TO OPERATE THE ACCOUNT</w:t>
      </w:r>
    </w:p>
    <w:p w14:paraId="1B754113" w14:textId="276C653F" w:rsidR="004625F5" w:rsidRPr="00D16822" w:rsidRDefault="00000000" w:rsidP="00D16822">
      <w:pPr>
        <w:jc w:val="both"/>
        <w:rPr>
          <w:rFonts w:ascii="Times New Roman" w:hAnsi="Times New Roman" w:cs="Times New Roman"/>
          <w:sz w:val="20"/>
          <w:szCs w:val="20"/>
        </w:rPr>
      </w:pPr>
      <w:r w:rsidRPr="00D16822">
        <w:rPr>
          <w:rFonts w:ascii="Times New Roman" w:hAnsi="Times New Roman" w:cs="Times New Roman"/>
          <w:i/>
          <w:color w:val="595959"/>
          <w:sz w:val="18"/>
          <w:szCs w:val="20"/>
        </w:rPr>
        <w:t>List all signatories. A minimum of two signatures is required to withdraw funds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08"/>
        <w:gridCol w:w="2494"/>
        <w:gridCol w:w="2098"/>
        <w:gridCol w:w="2098"/>
      </w:tblGrid>
      <w:tr w:rsidR="004625F5" w:rsidRPr="00D16822" w14:paraId="524F808B" w14:textId="77777777">
        <w:trPr>
          <w:jc w:val="center"/>
        </w:trPr>
        <w:tc>
          <w:tcPr>
            <w:tcW w:w="2608" w:type="dxa"/>
            <w:shd w:val="clear" w:color="auto" w:fill="006837"/>
          </w:tcPr>
          <w:p w14:paraId="7C4E3A62" w14:textId="77777777" w:rsidR="004625F5" w:rsidRPr="00D16822" w:rsidRDefault="00000000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6822">
              <w:rPr>
                <w:rFonts w:ascii="Times New Roman" w:hAnsi="Times New Roman" w:cs="Times New Roman"/>
                <w:b/>
                <w:color w:val="FFFFFF"/>
                <w:sz w:val="20"/>
                <w:szCs w:val="20"/>
              </w:rPr>
              <w:t>Name</w:t>
            </w:r>
          </w:p>
        </w:tc>
        <w:tc>
          <w:tcPr>
            <w:tcW w:w="2494" w:type="dxa"/>
            <w:shd w:val="clear" w:color="auto" w:fill="006837"/>
          </w:tcPr>
          <w:p w14:paraId="6022C28D" w14:textId="77777777" w:rsidR="004625F5" w:rsidRPr="00D16822" w:rsidRDefault="00000000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6822">
              <w:rPr>
                <w:rFonts w:ascii="Times New Roman" w:hAnsi="Times New Roman" w:cs="Times New Roman"/>
                <w:b/>
                <w:color w:val="FFFFFF"/>
                <w:sz w:val="20"/>
                <w:szCs w:val="20"/>
              </w:rPr>
              <w:t>Position</w:t>
            </w:r>
          </w:p>
        </w:tc>
        <w:tc>
          <w:tcPr>
            <w:tcW w:w="2098" w:type="dxa"/>
            <w:shd w:val="clear" w:color="auto" w:fill="006837"/>
          </w:tcPr>
          <w:p w14:paraId="308E8C4A" w14:textId="77777777" w:rsidR="004625F5" w:rsidRPr="00D16822" w:rsidRDefault="00000000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6822">
              <w:rPr>
                <w:rFonts w:ascii="Times New Roman" w:hAnsi="Times New Roman" w:cs="Times New Roman"/>
                <w:b/>
                <w:color w:val="FFFFFF"/>
                <w:sz w:val="20"/>
                <w:szCs w:val="20"/>
              </w:rPr>
              <w:t>Signing rule (e.g., any two jointly)</w:t>
            </w:r>
          </w:p>
        </w:tc>
        <w:tc>
          <w:tcPr>
            <w:tcW w:w="2098" w:type="dxa"/>
            <w:shd w:val="clear" w:color="auto" w:fill="006837"/>
          </w:tcPr>
          <w:p w14:paraId="67A8D064" w14:textId="77777777" w:rsidR="004625F5" w:rsidRPr="00D16822" w:rsidRDefault="00000000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6822">
              <w:rPr>
                <w:rFonts w:ascii="Times New Roman" w:hAnsi="Times New Roman" w:cs="Times New Roman"/>
                <w:b/>
                <w:color w:val="FFFFFF"/>
                <w:sz w:val="20"/>
                <w:szCs w:val="20"/>
              </w:rPr>
              <w:t>Specimen signature</w:t>
            </w:r>
          </w:p>
        </w:tc>
      </w:tr>
      <w:tr w:rsidR="004625F5" w:rsidRPr="00D16822" w14:paraId="48BB1DE1" w14:textId="77777777">
        <w:trPr>
          <w:jc w:val="center"/>
        </w:trPr>
        <w:tc>
          <w:tcPr>
            <w:tcW w:w="2608" w:type="dxa"/>
          </w:tcPr>
          <w:p w14:paraId="4F0323C5" w14:textId="77777777" w:rsidR="004625F5" w:rsidRPr="00D16822" w:rsidRDefault="004625F5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</w:tcPr>
          <w:p w14:paraId="46801D26" w14:textId="77777777" w:rsidR="004625F5" w:rsidRPr="00D16822" w:rsidRDefault="004625F5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8" w:type="dxa"/>
          </w:tcPr>
          <w:p w14:paraId="3BEB19D0" w14:textId="77777777" w:rsidR="004625F5" w:rsidRPr="00D16822" w:rsidRDefault="004625F5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8" w:type="dxa"/>
          </w:tcPr>
          <w:p w14:paraId="454A26B1" w14:textId="77777777" w:rsidR="004625F5" w:rsidRPr="00D16822" w:rsidRDefault="004625F5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25F5" w:rsidRPr="00D16822" w14:paraId="4A5165A3" w14:textId="77777777">
        <w:trPr>
          <w:jc w:val="center"/>
        </w:trPr>
        <w:tc>
          <w:tcPr>
            <w:tcW w:w="2608" w:type="dxa"/>
          </w:tcPr>
          <w:p w14:paraId="4D7628D0" w14:textId="77777777" w:rsidR="004625F5" w:rsidRPr="00D16822" w:rsidRDefault="004625F5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</w:tcPr>
          <w:p w14:paraId="490898DE" w14:textId="77777777" w:rsidR="004625F5" w:rsidRPr="00D16822" w:rsidRDefault="004625F5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8" w:type="dxa"/>
          </w:tcPr>
          <w:p w14:paraId="69DD464D" w14:textId="77777777" w:rsidR="004625F5" w:rsidRPr="00D16822" w:rsidRDefault="004625F5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8" w:type="dxa"/>
          </w:tcPr>
          <w:p w14:paraId="68DEE704" w14:textId="77777777" w:rsidR="004625F5" w:rsidRPr="00D16822" w:rsidRDefault="004625F5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25F5" w:rsidRPr="00D16822" w14:paraId="450EF145" w14:textId="77777777">
        <w:trPr>
          <w:jc w:val="center"/>
        </w:trPr>
        <w:tc>
          <w:tcPr>
            <w:tcW w:w="2608" w:type="dxa"/>
          </w:tcPr>
          <w:p w14:paraId="2FB4E83F" w14:textId="77777777" w:rsidR="004625F5" w:rsidRPr="00D16822" w:rsidRDefault="004625F5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</w:tcPr>
          <w:p w14:paraId="4A3E7E0C" w14:textId="77777777" w:rsidR="004625F5" w:rsidRPr="00D16822" w:rsidRDefault="004625F5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8" w:type="dxa"/>
          </w:tcPr>
          <w:p w14:paraId="5A765EEF" w14:textId="77777777" w:rsidR="004625F5" w:rsidRPr="00D16822" w:rsidRDefault="004625F5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8" w:type="dxa"/>
          </w:tcPr>
          <w:p w14:paraId="0A24E918" w14:textId="77777777" w:rsidR="004625F5" w:rsidRPr="00D16822" w:rsidRDefault="004625F5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25F5" w:rsidRPr="00D16822" w14:paraId="2FB71B12" w14:textId="77777777">
        <w:trPr>
          <w:jc w:val="center"/>
        </w:trPr>
        <w:tc>
          <w:tcPr>
            <w:tcW w:w="2608" w:type="dxa"/>
          </w:tcPr>
          <w:p w14:paraId="694ABCB4" w14:textId="77777777" w:rsidR="004625F5" w:rsidRPr="00D16822" w:rsidRDefault="004625F5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</w:tcPr>
          <w:p w14:paraId="73364105" w14:textId="77777777" w:rsidR="004625F5" w:rsidRPr="00D16822" w:rsidRDefault="004625F5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8" w:type="dxa"/>
          </w:tcPr>
          <w:p w14:paraId="036951C9" w14:textId="77777777" w:rsidR="004625F5" w:rsidRPr="00D16822" w:rsidRDefault="004625F5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8" w:type="dxa"/>
          </w:tcPr>
          <w:p w14:paraId="7A732DF5" w14:textId="77777777" w:rsidR="004625F5" w:rsidRPr="00D16822" w:rsidRDefault="004625F5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E96602D" w14:textId="77777777" w:rsidR="004625F5" w:rsidRPr="00D16822" w:rsidRDefault="00000000" w:rsidP="00D16822">
      <w:pPr>
        <w:spacing w:before="240" w:after="0"/>
        <w:jc w:val="both"/>
        <w:rPr>
          <w:rFonts w:ascii="Times New Roman" w:hAnsi="Times New Roman" w:cs="Times New Roman"/>
          <w:sz w:val="20"/>
          <w:szCs w:val="20"/>
        </w:rPr>
      </w:pPr>
      <w:r w:rsidRPr="00D16822">
        <w:rPr>
          <w:rFonts w:ascii="Times New Roman" w:hAnsi="Times New Roman" w:cs="Times New Roman"/>
          <w:b/>
          <w:color w:val="006837"/>
          <w:sz w:val="24"/>
          <w:szCs w:val="20"/>
        </w:rPr>
        <w:t>4. DECLARATION BY THE SUB-GRANTEE</w:t>
      </w:r>
    </w:p>
    <w:p w14:paraId="09F461A3" w14:textId="77777777" w:rsidR="004625F5" w:rsidRPr="00D16822" w:rsidRDefault="00000000" w:rsidP="00D16822">
      <w:pPr>
        <w:jc w:val="both"/>
        <w:rPr>
          <w:rFonts w:ascii="Times New Roman" w:hAnsi="Times New Roman" w:cs="Times New Roman"/>
          <w:sz w:val="20"/>
          <w:szCs w:val="20"/>
        </w:rPr>
      </w:pPr>
      <w:r w:rsidRPr="00D16822">
        <w:rPr>
          <w:rFonts w:ascii="Times New Roman" w:hAnsi="Times New Roman" w:cs="Times New Roman"/>
          <w:sz w:val="20"/>
          <w:szCs w:val="20"/>
        </w:rPr>
        <w:t>We confirm that the account stated above is held in the name of our organization, that it will be used to receive and manage CECOE sub-grant funds in accordance with the Sub-Grant Agreement, and that we will notify CECOE immediately in writing, using a new copy of this form, of any change to these details. We attach a bank letter or void cheque confirming the account details.</w:t>
      </w:r>
    </w:p>
    <w:tbl>
      <w:tblPr>
        <w:tblStyle w:val="TableGrid"/>
        <w:tblW w:w="9298" w:type="dxa"/>
        <w:jc w:val="center"/>
        <w:tblLayout w:type="fixed"/>
        <w:tblLook w:val="04A0" w:firstRow="1" w:lastRow="0" w:firstColumn="1" w:lastColumn="0" w:noHBand="0" w:noVBand="1"/>
      </w:tblPr>
      <w:tblGrid>
        <w:gridCol w:w="4019"/>
        <w:gridCol w:w="5279"/>
      </w:tblGrid>
      <w:tr w:rsidR="004625F5" w:rsidRPr="00D16822" w14:paraId="74AEC781" w14:textId="77777777" w:rsidTr="00D16822">
        <w:trPr>
          <w:jc w:val="center"/>
        </w:trPr>
        <w:tc>
          <w:tcPr>
            <w:tcW w:w="4019" w:type="dxa"/>
          </w:tcPr>
          <w:p w14:paraId="7F526208" w14:textId="77777777" w:rsidR="004625F5" w:rsidRPr="00D16822" w:rsidRDefault="00000000" w:rsidP="00D16822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6822">
              <w:rPr>
                <w:rFonts w:ascii="Times New Roman" w:hAnsi="Times New Roman" w:cs="Times New Roman"/>
                <w:sz w:val="20"/>
                <w:szCs w:val="20"/>
              </w:rPr>
              <w:t>Name of authorized representative: ____________________</w:t>
            </w:r>
          </w:p>
        </w:tc>
        <w:tc>
          <w:tcPr>
            <w:tcW w:w="5279" w:type="dxa"/>
            <w:shd w:val="clear" w:color="auto" w:fill="E2EFDA"/>
          </w:tcPr>
          <w:p w14:paraId="1687D979" w14:textId="77777777" w:rsidR="004625F5" w:rsidRPr="00D16822" w:rsidRDefault="00000000" w:rsidP="00D16822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6822">
              <w:rPr>
                <w:rFonts w:ascii="Times New Roman" w:hAnsi="Times New Roman" w:cs="Times New Roman"/>
                <w:b/>
                <w:sz w:val="20"/>
                <w:szCs w:val="20"/>
              </w:rPr>
              <w:t>CONFIRMATION BY THE BANK</w:t>
            </w:r>
          </w:p>
        </w:tc>
      </w:tr>
      <w:tr w:rsidR="004625F5" w:rsidRPr="00D16822" w14:paraId="3FE99642" w14:textId="77777777" w:rsidTr="00D16822">
        <w:trPr>
          <w:jc w:val="center"/>
        </w:trPr>
        <w:tc>
          <w:tcPr>
            <w:tcW w:w="4019" w:type="dxa"/>
          </w:tcPr>
          <w:p w14:paraId="702883D1" w14:textId="77777777" w:rsidR="004625F5" w:rsidRPr="00D16822" w:rsidRDefault="00000000" w:rsidP="00D16822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6822">
              <w:rPr>
                <w:rFonts w:ascii="Times New Roman" w:hAnsi="Times New Roman" w:cs="Times New Roman"/>
                <w:sz w:val="20"/>
                <w:szCs w:val="20"/>
              </w:rPr>
              <w:t>Position: ____________________</w:t>
            </w:r>
          </w:p>
        </w:tc>
        <w:tc>
          <w:tcPr>
            <w:tcW w:w="5279" w:type="dxa"/>
          </w:tcPr>
          <w:p w14:paraId="5D55CEC0" w14:textId="77777777" w:rsidR="004625F5" w:rsidRPr="00D16822" w:rsidRDefault="00000000" w:rsidP="00D16822">
            <w:pPr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6822">
              <w:rPr>
                <w:rFonts w:ascii="Times New Roman" w:hAnsi="Times New Roman" w:cs="Times New Roman"/>
                <w:sz w:val="18"/>
                <w:szCs w:val="20"/>
              </w:rPr>
              <w:t>We confirm that the above account details are correct and that the account is active and held in the name stated.</w:t>
            </w:r>
          </w:p>
        </w:tc>
      </w:tr>
      <w:tr w:rsidR="004625F5" w:rsidRPr="00D16822" w14:paraId="2C8EBCBB" w14:textId="77777777" w:rsidTr="00D16822">
        <w:trPr>
          <w:jc w:val="center"/>
        </w:trPr>
        <w:tc>
          <w:tcPr>
            <w:tcW w:w="4019" w:type="dxa"/>
          </w:tcPr>
          <w:p w14:paraId="7F363B23" w14:textId="77777777" w:rsidR="004625F5" w:rsidRPr="00D16822" w:rsidRDefault="00000000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6822">
              <w:rPr>
                <w:rFonts w:ascii="Times New Roman" w:hAnsi="Times New Roman" w:cs="Times New Roman"/>
                <w:sz w:val="20"/>
                <w:szCs w:val="20"/>
              </w:rPr>
              <w:t>Signature and date: ____________________</w:t>
            </w:r>
          </w:p>
        </w:tc>
        <w:tc>
          <w:tcPr>
            <w:tcW w:w="5279" w:type="dxa"/>
          </w:tcPr>
          <w:p w14:paraId="5E87B3C3" w14:textId="77777777" w:rsidR="004625F5" w:rsidRPr="00D16822" w:rsidRDefault="00000000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6822">
              <w:rPr>
                <w:rFonts w:ascii="Times New Roman" w:hAnsi="Times New Roman" w:cs="Times New Roman"/>
                <w:sz w:val="20"/>
                <w:szCs w:val="20"/>
              </w:rPr>
              <w:t>Name and signature of bank officer: ____________________</w:t>
            </w:r>
          </w:p>
          <w:p w14:paraId="17081809" w14:textId="77777777" w:rsidR="004625F5" w:rsidRPr="00D16822" w:rsidRDefault="00000000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6822">
              <w:rPr>
                <w:rFonts w:ascii="Times New Roman" w:hAnsi="Times New Roman" w:cs="Times New Roman"/>
                <w:sz w:val="20"/>
                <w:szCs w:val="20"/>
              </w:rPr>
              <w:t>Date: ____________________</w:t>
            </w:r>
          </w:p>
        </w:tc>
      </w:tr>
      <w:tr w:rsidR="004625F5" w:rsidRPr="00D16822" w14:paraId="7B33C5C8" w14:textId="77777777" w:rsidTr="00D16822">
        <w:trPr>
          <w:jc w:val="center"/>
        </w:trPr>
        <w:tc>
          <w:tcPr>
            <w:tcW w:w="4019" w:type="dxa"/>
          </w:tcPr>
          <w:p w14:paraId="7AEB12E5" w14:textId="77777777" w:rsidR="004625F5" w:rsidRPr="00D16822" w:rsidRDefault="00000000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6822">
              <w:rPr>
                <w:rFonts w:ascii="Times New Roman" w:hAnsi="Times New Roman" w:cs="Times New Roman"/>
                <w:sz w:val="20"/>
                <w:szCs w:val="20"/>
              </w:rPr>
              <w:t>(Official stamp of the organization)</w:t>
            </w:r>
          </w:p>
        </w:tc>
        <w:tc>
          <w:tcPr>
            <w:tcW w:w="5279" w:type="dxa"/>
          </w:tcPr>
          <w:p w14:paraId="35B2AAC7" w14:textId="77777777" w:rsidR="004625F5" w:rsidRPr="00D16822" w:rsidRDefault="00000000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6822">
              <w:rPr>
                <w:rFonts w:ascii="Times New Roman" w:hAnsi="Times New Roman" w:cs="Times New Roman"/>
                <w:sz w:val="20"/>
                <w:szCs w:val="20"/>
              </w:rPr>
              <w:t>(Official stamp of the bank)</w:t>
            </w:r>
          </w:p>
          <w:p w14:paraId="36179DB2" w14:textId="77777777" w:rsidR="00D16822" w:rsidRDefault="00D16822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11F222" w14:textId="77777777" w:rsidR="00D16822" w:rsidRPr="00D16822" w:rsidRDefault="00D16822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40C78A" w14:textId="77777777" w:rsidR="00D16822" w:rsidRPr="00D16822" w:rsidRDefault="00D16822" w:rsidP="00D168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5A8AA81" w14:textId="2ECEFD3B" w:rsidR="008F74F3" w:rsidRPr="00D16822" w:rsidRDefault="008F74F3" w:rsidP="00D16822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8F74F3" w:rsidRPr="00D1682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91861021">
    <w:abstractNumId w:val="8"/>
  </w:num>
  <w:num w:numId="2" w16cid:durableId="151987468">
    <w:abstractNumId w:val="6"/>
  </w:num>
  <w:num w:numId="3" w16cid:durableId="670328531">
    <w:abstractNumId w:val="5"/>
  </w:num>
  <w:num w:numId="4" w16cid:durableId="1082946799">
    <w:abstractNumId w:val="4"/>
  </w:num>
  <w:num w:numId="5" w16cid:durableId="1065909605">
    <w:abstractNumId w:val="7"/>
  </w:num>
  <w:num w:numId="6" w16cid:durableId="1125849958">
    <w:abstractNumId w:val="3"/>
  </w:num>
  <w:num w:numId="7" w16cid:durableId="1787851382">
    <w:abstractNumId w:val="2"/>
  </w:num>
  <w:num w:numId="8" w16cid:durableId="1711413665">
    <w:abstractNumId w:val="1"/>
  </w:num>
  <w:num w:numId="9" w16cid:durableId="113044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80C7A"/>
    <w:rsid w:val="0015074B"/>
    <w:rsid w:val="0029639D"/>
    <w:rsid w:val="00326F90"/>
    <w:rsid w:val="004625F5"/>
    <w:rsid w:val="008F74F3"/>
    <w:rsid w:val="00AA1D8D"/>
    <w:rsid w:val="00B47730"/>
    <w:rsid w:val="00CB0664"/>
    <w:rsid w:val="00D1682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5CF497"/>
  <w14:defaultImageDpi w14:val="300"/>
  <w15:docId w15:val="{ABBDC6F5-DB40-4691-9581-0FBBC6AD7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D168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68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6822"/>
    <w:rPr>
      <w:rFonts w:ascii="Calibri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68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6822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Yisihak Abebayehu</cp:lastModifiedBy>
  <cp:revision>2</cp:revision>
  <dcterms:created xsi:type="dcterms:W3CDTF">2013-12-23T23:15:00Z</dcterms:created>
  <dcterms:modified xsi:type="dcterms:W3CDTF">2026-07-23T14:22:00Z</dcterms:modified>
  <cp:category/>
</cp:coreProperties>
</file>